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13:14 МСК · База обновлена: 23.07.2026, 13:09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19 лет обратилась к акушерке фельдшерско-акушерского пункта.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менструации, тошноту, вкусовые прихоти, обострение обоняния. Прибавку массы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Задержка менструации на 6 недель.</w:t>
      </w:r>
    </w:p>
    <w:p>
      <w:pPr>
        <w:spacing w:after="58"/>
      </w:pPr>
      <w:r>
        <w:rPr>
          <w:b w:val="0"/>
          <w:i w:val="0"/>
        </w:rPr>
        <w:t>Лекарственные препараты не принимала.</w:t>
      </w:r>
    </w:p>
    <w:p>
      <w:pPr>
        <w:spacing w:after="58"/>
      </w:pPr>
      <w:r>
        <w:rPr>
          <w:b w:val="0"/>
          <w:i w:val="0"/>
        </w:rPr>
        <w:t>Менструации с 12 лет, по 3-5 дней, регулярные, установились через один год.</w:t>
      </w:r>
    </w:p>
    <w:p>
      <w:pPr>
        <w:spacing w:after="58"/>
      </w:pPr>
      <w:r>
        <w:rPr>
          <w:b w:val="0"/>
          <w:i w:val="0"/>
        </w:rPr>
        <w:t>Беременностей не было. Брак первый. Состоит в браке 3 месяца. Половая жизнь в течение 3-х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нормально.</w:t>
      </w:r>
    </w:p>
    <w:p>
      <w:pPr>
        <w:spacing w:after="58"/>
      </w:pPr>
      <w:r>
        <w:rPr>
          <w:b w:val="0"/>
          <w:i w:val="0"/>
        </w:rPr>
        <w:t>Профессия: студентка.</w:t>
      </w:r>
    </w:p>
    <w:p>
      <w:pPr>
        <w:spacing w:after="58"/>
      </w:pPr>
      <w:r>
        <w:rPr>
          <w:b w:val="0"/>
          <w:i w:val="0"/>
        </w:rPr>
        <w:t>Перенесенные болезни и операции: детские инфекции – корь, скарлатина; хронические заболевания отрицает; аппендэктомия в 18 лет, без осложнений. Гепатит и туберкулез  отрицает. Гемотрансфузий не было.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Вредные привычки:отрицает.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Масса тела  62 кг. Кожные покровы физиологической окраски. Язык чистый, влажный. Пульс 78 ударов в минуту. АД 115/75 мм рт. ст. на правой руке и 120/80 мм рт.ст. на левой руке. Температура тела 36,6ºС. Молочные железы увеличены, напряжены. Выделений из сосков нет.</w:t>
      </w:r>
    </w:p>
    <w:p>
      <w:pPr>
        <w:spacing w:after="58"/>
      </w:pPr>
      <w:r>
        <w:rPr>
          <w:b w:val="0"/>
          <w:i w:val="0"/>
        </w:rPr>
        <w:t>Живот мягкий, безболезненный при пальпации. Мочеиспускание не нарушено. Стул в норме.</w:t>
      </w:r>
    </w:p>
    <w:p>
      <w:pPr>
        <w:spacing w:after="58"/>
      </w:pPr>
      <w:r>
        <w:rPr>
          <w:b w:val="0"/>
          <w:i w:val="0"/>
        </w:rPr>
        <w:t>Гинекологический статус:</w:t>
      </w:r>
    </w:p>
    <w:p>
      <w:pPr>
        <w:spacing w:after="58"/>
      </w:pPr>
      <w:r>
        <w:rPr>
          <w:b w:val="0"/>
          <w:i w:val="0"/>
        </w:rPr>
        <w:t>Осмотр наружных половых органов: наружные половые органы развиты правильно. Цианоз преддверия влагалища.</w:t>
      </w:r>
    </w:p>
    <w:p>
      <w:pPr>
        <w:spacing w:after="58"/>
      </w:pPr>
      <w:r>
        <w:rPr>
          <w:b w:val="0"/>
          <w:i w:val="0"/>
        </w:rPr>
        <w:t>Осмотр в зеркалах: цианоз слизистой оболочки влагалища и шейки матки. Выделений из цервикального канала нет.</w:t>
      </w:r>
    </w:p>
    <w:p>
      <w:pPr>
        <w:spacing w:after="58"/>
      </w:pPr>
      <w:r>
        <w:rPr>
          <w:b w:val="0"/>
          <w:i w:val="0"/>
        </w:rPr>
        <w:t>Бимануальное исследование: тело матки в нормальном положении, размягчено, увеличено до размеров женского кулака; перешеек матки размягчен, при влагалищном исследовании тело матки кратковременно уплотняется; придатки матки с обеих сторон не увеличены, область придатков матки безболезненна при пальпации; влагалищные своды свободные. Выделения светлые.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антропометрии у пациентки в данной ситуации акушерка фельдшерско-акушерского пункта рассчитывает величину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наружной конъюгаты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лучезапястного индекса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индекса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диагональной конъюгаты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индекса массы тела</w:t>
      </w:r>
    </w:p>
    <w:p>
      <w:pPr>
        <w:ind w:left="504"/>
      </w:pPr>
      <w:r>
        <w:rPr>
          <w:b w:val="0"/>
          <w:i/>
        </w:rPr>
        <w:t>Рекомендовано измерение массы тела и измерение роста пациентки, планирующей беременность (на прегравидарном этапе), и беременной пациентки при 1-м и каждом последующем визите с целью определения индекса массы тела (ИМТ) (масса тела в кг/рост в м2) и контроля динамики прибавки массы тела во время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определение B-ХГЧ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определение ТТГ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определение B-ХГЧ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данной ситуации акушерка фельдшерско-акушерского пункта устанавливает пациентке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Беременность первая, 12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Беременность 9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Беременность вторая, 8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Беременность 8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Беременность 8 недель</w:t>
      </w:r>
    </w:p>
    <w:p>
      <w:pPr>
        <w:ind w:left="504"/>
      </w:pPr>
      <w:r>
        <w:rPr>
          <w:b w:val="0"/>
          <w:i/>
        </w:rPr>
        <w:t>Предварительный диагноз установлен на основании жалоб (на задержку менструаций, вкусовые прихоти), данных анамнеза заболевания (задержка менструаций),объективного статуса (молочные железы увеличены, напряжены). Гинекологического статуса (цианоз преддверия влагалища, слизистой оболочки влагалища и шейки матки, увеличение тела матки, размягчение перешейка матки и тела матки).</w:t>
        <w:br/>
        <w:br/>
        <w:t>В данной ситуации на наличие беременности у пациентки указывают признаки беременности:</w:t>
        <w:br/>
        <w:br/>
        <w:t>* сомнительные субъективные (вкусовые прихоти, обострение обоняния);</w:t>
        <w:br/>
        <w:t>* вероятные  (задержка менструаций; увеличение молочных желез, изменение консистенции и размеров матки);</w:t>
        <w:br/>
        <w:t>* уровень концентрации ХГЧ в крови соответствует 8 неделям гестации.</w:t>
        <w:br/>
        <w:br/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Комментарий: Данная рекомендация актуальна независимо от указания пациентки на наличие контрацепции, стерилизации, или отсутствие половой жизни.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предварительного диагноза необходимо провести +_________+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1-м визите в 1-м триместре беременности и сроке задержки менструации ≥7 дней на УЗИ матки и придатков (до 96 недель беременности) или УЗИ плода (после 10,0 недель беременности) с целью диагностики беременности, ее локализации, определения соответствия плодного яйца/эмбриона/плода сроку беременности, наличия СБ эмбриона/плода.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Беременной пациентке с жалобами на тошноту должны быть даны рекомендации, направленные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госпитализацию в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диеты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приема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прерывание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соблюдение диеты</w:t>
      </w:r>
    </w:p>
    <w:p>
      <w:pPr>
        <w:ind w:left="504"/>
      </w:pPr>
      <w:r>
        <w:rPr>
          <w:b w:val="0"/>
          <w:i/>
        </w:rPr>
        <w:t>Рекомендовано предложить соблюдать диету при жалобах на тошноту и рвоту.</w:t>
        <w:br/>
        <w:t>Комментарии: Диета включает: дробное питание, малыми порциями, исключение из рациона жирных, жареных блюд, шоколада, острых блюд, газированных напитков, кофе, крепкого чая.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3.1 Немедикаментозные методы коррекции жалоб, возникающих во время нормальной беременности.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постановке пациентки на учёт по беременности необходимо измерить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окружность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наружные размеры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высоту стояния дна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артериальное давление</w:t>
      </w:r>
    </w:p>
    <w:p>
      <w:pPr>
        <w:ind w:left="504"/>
      </w:pPr>
      <w:r>
        <w:rPr>
          <w:b w:val="0"/>
          <w:i/>
        </w:rPr>
        <w:t>Рекомендовано измерение артериального давления (АД) на периферических артериях и исследование пульса у пациентки, планирующей беременность (на прегравидарном этапе), и у беременной пациентки при 1-м и каждом последующем визите с целью ранней диагностики гипертензивных состояний.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исследованием крови является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группы и резус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антител к токсоплазме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антител к цитомегаловирусу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антител к вирусу простого герпеса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группы и резус фактора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и беременную пациентку однократно при 1-м визите (при отсутствии исследования на прегравидарном этапе) на определение основных групп по системе AB0 и антигена D системы Резус (резус-фактор) с целью своевременной оценки совместимости крови при необходимости ее переливания в родах или в случае развития акушерских осложнений, а также для определения риска резус-конфликта.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лабораторным исследованием мочи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флору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по Зимницкому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Реберга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общий анализ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трижды: при 1-м визите (при 1-м визите в 1-м триместре беременности), во 2-м и в 3-м триместре беременности на общий (клинический) анализ мочи с целью выявления и своевременного лечения заболеваний мочевыводящей системы для профилактики акушерских и перинатальных осложнений.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иммуноферментное исследование крови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гепатиты В 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микроэлементы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резус-фактор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гепатиты В и С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антител к поверхностному антигену (HBsAg) вируса гепатита В (_Hepatitis В virus_) в крови или определение антигена (HbsAg) вируса гепатита В (_Hepatitis В virus_) в крови с целью своевременного выявления инфекции и профилактики инфицирования новорожденного.</w:t>
        <w:br/>
        <w:br/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суммарных антител классов М и G (anti-HCV IgG и anti-HCV IgM) к вирусу гепатита С (_Hepatitis С virus_) в крови с целью своевременного выявления инфекции и проведения терапии.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исследование крови на определение антител классов M, G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ВИЧ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исследование уровня антител классов M, G (IgM, IgG) к вирусу иммунодефицита человека ВИЧ1/2 и антигена p24 (_Human immunodeficiency virus_ HIV 1/2 + Agp24) в крови с целью своевременного выявления инфекции и профилактики инфицирования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Первое скрининговое ультразвуковое исследование у пациентки в данной ситуации проводят на сроке беременности _____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16-17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30-34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11-14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11-14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11,0-13,6 недель беременности на УЗИ плода в медицинскую организацию, осуществляющую экспертный уровень пренатальной диагностики, с целью определения срока беременности, проведения скрининга 1-го триместра, диагностики многоплодной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снижения риска рождения ребенка с дефектом нервной трубки фолиевая кислота назначается на протяжении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года до зачатия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12 недель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последнего триместра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первых 12 недель беременности</w:t>
      </w:r>
    </w:p>
    <w:p>
      <w:pPr>
        <w:ind w:left="504"/>
      </w:pPr>
      <w:r>
        <w:rPr>
          <w:b w:val="0"/>
          <w:i/>
        </w:rPr>
        <w:t>Рекомендовано назначить пациентке, планирующей беременность (на прегравидарном этапе), за 2-3 месяца до наступления беременности и на протяжении первых 12 недель беременности пероральный прием фолиевой кислоты в дозе 400-800 мкг в день с целью снижения риска дефекта нервной трубки у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3.3 Назначение витаминов и микроэлементов.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акушерском физиологическом отделении акушерского стационара совместно с ребёнком находится родильница 25 лет после своевременных родов.</w:t>
      </w:r>
    </w:p>
    <w:p>
      <w:pPr>
        <w:spacing w:after="58"/>
      </w:pPr>
      <w:r>
        <w:rPr>
          <w:b w:val="0"/>
          <w:i w:val="0"/>
        </w:rPr>
        <w:t>Диагноз: Послеродовой период, 3 сутки.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внизу живота, появившиеся 3 часа назад, и подъём температуры тела до 38,5℃, сопровождающийся ознобом.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первая. В третьем триместре беременности женщина перенесла стрептококковую ангину. Получала антибактериальную терапию. +</w:t>
        <w:br/>
        <w:t>3 суток назад произошли своевременные роды через естественные родовые пути, без особенностей. Кровопотеря в родах 350 мл. Родилась живая доношенная девочка 3550,0 гр, 52 см, 8/9 баллов по Апгар.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детские инфекционные заболевания: ветряная оспа в 4 года, частые ОРВИ. +</w:t>
        <w:br/>
        <w:t>Хронические экстрагенитальные заболевания: отрицает. +</w:t>
        <w:br/>
        <w:t>Хронические инфекционные заболевания: отрицает. +</w:t>
        <w:br/>
        <w:t>Наследственность: не отягощена. +</w:t>
        <w:br/>
        <w:t>Аллергоанамнез: не отягощен. +</w:t>
        <w:br/>
        <w:t>Группа крови и резус фактор: АB (IV) Rh{plus} +</w:t>
        <w:br/>
        <w:t>Вредные привычки: отрицает. +</w:t>
        <w:br/>
        <w:t>Не замужем. Блогер. +</w:t>
        <w:br/>
        <w:t>Менархе – 11 лет. +</w:t>
        <w:br/>
        <w:t>Менструации регулярные, через 27 дней, по 6-7 дней, умеренные, безболезненные. +</w:t>
        <w:br/>
        <w:t>Гинекологические заболевания: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Температура тела 38,5℃ с ознобом. АД 110/80 мм рт. ст. на правой руке и 110/75 мм рт. ст. на левой руке. ЧСС 100 ударов в минуту. Дыхание везикулярное. Периферические лимфатические узлы не увеличены. Симптом поколачивания по пояснице отрицательный с обеих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предварительного диагноза методом физикального обследования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ногтевых фаланг пальцев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перкуссия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характера мочеиспускания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пальпация живота</w:t>
      </w:r>
    </w:p>
    <w:p>
      <w:pPr>
        <w:ind w:left="504"/>
      </w:pPr>
      <w:r>
        <w:rPr>
          <w:b w:val="0"/>
          <w:i/>
        </w:rPr>
        <w:t>Рекомендована пальпация брюшной стенки при подозрении на акушерский перитонит с целью дифференциальной диагностики, определения тактики дальнейшего обследования и лечения.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уточнения предварительного диагноза является +__________+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ручное полости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бимануальное влагалищное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бимануальное влагалищное</w:t>
      </w:r>
    </w:p>
    <w:p>
      <w:pPr>
        <w:ind w:left="504"/>
      </w:pPr>
      <w:r>
        <w:rPr>
          <w:b w:val="0"/>
          <w:i/>
        </w:rPr>
        <w:t>Рекомендовано при подозрении на послеродовую инфекцию с целью ее своевременной диагностики выполнение бимануального влагалищного исследования.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проведённых исследований выявленным у родильницы осложнением послеродового периода является послеродовой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тромбофлебит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эндометрит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перитонит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эндометрит</w:t>
      </w:r>
    </w:p>
    <w:p>
      <w:pPr>
        <w:ind w:left="504"/>
      </w:pPr>
      <w:r>
        <w:rPr>
          <w:b w:val="0"/>
          <w:i/>
        </w:rPr>
        <w:t>Послеродовой эндометрит – это инфекционное воспаление эндометрия, возникающее в послеродовом периоде. Чаще всего в воспалительный процесс вовлекается также и миометрий.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клиническую картину и результаты обследований пациентки, фаза клинического течения данного осложнения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терминальная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латентная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реактивная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реактивная</w:t>
      </w:r>
    </w:p>
    <w:p>
      <w:pPr>
        <w:ind w:left="504"/>
      </w:pPr>
      <w:r>
        <w:rPr>
          <w:b w:val="0"/>
          <w:i/>
        </w:rPr>
        <w:t>Клиническая характеристика фаз течения перитонита: +</w:t>
        <w:br/>
        <w:t>Реактивная фаза (продолжительность 24 ч). +</w:t>
        <w:br/>
        <w:t>Токсическая фаза (продолжительность 24–72 ч). +</w:t>
        <w:br/>
        <w:t>Терминальная фаза (продолжительность свыше 72 ч).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данной акушерской ситуации пациентке можно поставить предварительный диагноз: Послеродовой период, 3 сутки.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Послеродовой тромбофлебит, латентная фаза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Послеродовой эндометрит, реактивная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Послеродовой эндометрит, токсическая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Послеродовой разлитой перитонит, терминальная фаза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Послеродовой эндометрит, реактивная фаза</w:t>
      </w:r>
    </w:p>
    <w:p>
      <w:pPr>
        <w:ind w:left="504"/>
      </w:pPr>
      <w:r>
        <w:rPr>
          <w:b w:val="0"/>
          <w:i/>
        </w:rPr>
        <w:t>Диагноз: Послеродовой период, 3 сутки задан в условии. +</w:t>
        <w:br/>
        <w:t>Послеродовой эндометрит, лёгкая форма подтверждается результатами проведённых обследований.</w:t>
        <w:br/>
        <w:br/>
        <w:t>Критерии установления диагноза послеродового эндометрита:</w:t>
        <w:br/>
        <w:br/>
        <w:t>*</w:t>
        <w:tab/>
        <w:t>лихорадка (&gt;38°C);</w:t>
        <w:br/>
        <w:t>*</w:t>
        <w:tab/>
        <w:t>болезненность матки;</w:t>
        <w:br/>
        <w:t>*</w:t>
        <w:tab/>
        <w:t>тазовая и параметральная боль;</w:t>
        <w:br/>
        <w:t>*</w:t>
        <w:tab/>
        <w:t>гнойные лохии;</w:t>
        <w:br/>
        <w:t>*</w:t>
        <w:tab/>
        <w:t>лейкоцитоз по данным общего (клинического) анализа крови.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подтверждения предварительного диагноза врач должен назначить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кольпоскопию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УЗИ матки</w:t>
      </w:r>
    </w:p>
    <w:p>
      <w:pPr>
        <w:ind w:left="504"/>
      </w:pPr>
      <w:r>
        <w:rPr>
          <w:b w:val="0"/>
          <w:i/>
        </w:rPr>
        <w:t>Рекомендовано пациентам с подозрением на послеродовое инфекционное осложнение выполнение ультразвукового исследование органов малого таза (комплексного) и/или компьютерной томографии (КТ) органов малого таза и/или магнитно-резонансной томографии (МРТ) органов малого таза с целью дифференциальной диагностики, выявления абсцесса малого таза, гематомы, метротромбофлебита, параметрита.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Состоянием, с которым необходимо проводить дифференциальную диагностику данного осложнения,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параметрит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параметрит</w:t>
      </w:r>
    </w:p>
    <w:p>
      <w:pPr>
        <w:ind w:left="504"/>
      </w:pPr>
      <w:r>
        <w:rPr>
          <w:b w:val="0"/>
          <w:i/>
        </w:rPr>
        <w:t>Дифференциальную диагностику проводят с инфекцией мочевыводящих путей, сальпингоофоритом, послеродовым параметритом, пельвиоперитонитом, метротромбофлебитом, тромбофлебитом вен таза.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Дифференциальная диагностика.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Основным компонентом общего лечения послеродового эндометрита является назначение +_________________+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противопротозойной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противовирусной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антибактериальной</w:t>
      </w:r>
    </w:p>
    <w:p>
      <w:pPr>
        <w:ind w:left="504"/>
      </w:pPr>
      <w:r>
        <w:rPr>
          <w:b w:val="0"/>
          <w:i/>
        </w:rPr>
        <w:t>Рекомендована при послеродовом эндометрите антибактериальная терапия антибактериальными препаратами системного действия.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целью выбора антибактериального препарата для лечения послеродового эндометрита необходимо провести +_____________+ исследование лохий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иммунологическое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микробиологическое</w:t>
      </w:r>
    </w:p>
    <w:p>
      <w:pPr>
        <w:ind w:left="504"/>
      </w:pPr>
      <w:r>
        <w:rPr>
          <w:b w:val="0"/>
          <w:i/>
        </w:rPr>
        <w:t>Рекомендовано микробиологическое (культуральное) исследование гнойного отделяемого на аэробные и факультативно-анаэробные микроорганизмы и иного биологического материала пациента (отделяемое женских половых органов, кровь на стерильность, перитонеальная жидкость, мокрота, ликвор, моча) с целью идентификации возбудителей, количественной оценки микробной обсемененности и определения чувствительности к антибактериальным препаратам.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Рекомендуется при проведении антибактериальной терапии грудное вскармливание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окончательно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беспрерывно продолжать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временно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чередовать с искусственным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временно прекратить</w:t>
      </w:r>
    </w:p>
    <w:p>
      <w:pPr>
        <w:ind w:left="504"/>
      </w:pPr>
      <w:r>
        <w:rPr>
          <w:b w:val="0"/>
          <w:i/>
        </w:rPr>
        <w:t>При проведении антибактериальной терапии грудное вскармливание необходимо временно прекратить, так как большинство антибиотиков в значительном количестве попадает в грудное молоко.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Медикаментозное лечение.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Основным путём распространения послеродовой инфекции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воздушно-капельный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фекально-оральный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восходящий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нисходящий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восходящий</w:t>
      </w:r>
    </w:p>
    <w:p>
      <w:pPr>
        <w:ind w:left="504"/>
      </w:pPr>
      <w:r>
        <w:rPr>
          <w:b w:val="0"/>
          <w:i/>
        </w:rPr>
        <w:t>Основными путями распространения инфекции при послеродовом эндометрите являются:</w:t>
        <w:br/>
        <w:br/>
        <w:t>а) восходящий;</w:t>
        <w:br/>
        <w:br/>
        <w:t>б) гематогенный (диссеминация бактерий из первичного экстрагенитального очага);</w:t>
        <w:br/>
        <w:br/>
        <w:t>в) лимфогенный (через систему региональных сосудов, чему способствуют обширные дефекты эндометрия и травмы половых органов);</w:t>
        <w:br/>
        <w:br/>
        <w:t>г) интраамниальный, связанный с применением в клинической практике инвазивных методов исследования.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хирургическим методам лечения послеродового эндометрита относится +_____________+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ампутация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экстирпация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вакуум-аспирация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вакуум-экстракция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вакуум-аспирация</w:t>
      </w:r>
    </w:p>
    <w:p>
      <w:pPr>
        <w:ind w:left="504"/>
      </w:pPr>
      <w:r>
        <w:rPr>
          <w:b w:val="0"/>
          <w:i/>
        </w:rPr>
        <w:t>Проводится хирургическая санация матки: вакуум-аспирация и/или выскабливание послеродовой матки.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Хирургическое лечение.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8_23/" TargetMode="External"/><Relationship Id="rId21" Type="http://schemas.openxmlformats.org/officeDocument/2006/relationships/hyperlink" Target="https://library.mededtech.ru/rest/documents/KP288_23/#list_item_2q39u4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288_23/#list_item_f2487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288_23/#list_item_7fr32v" TargetMode="External"/><Relationship Id="rId26" Type="http://schemas.openxmlformats.org/officeDocument/2006/relationships/hyperlink" Target="https://library.mededtech.ru/rest/documents/KP288_23/#list_item_i4847d" TargetMode="External"/><Relationship Id="rId27" Type="http://schemas.openxmlformats.org/officeDocument/2006/relationships/hyperlink" Target="https://library.mededtech.ru/rest/documents/KP288_23/#list_item_bdn2qo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8_23/#list_item_v4fgah" TargetMode="External"/><Relationship Id="rId30" Type="http://schemas.openxmlformats.org/officeDocument/2006/relationships/hyperlink" Target="https://library.mededtech.ru/rest/documents/KP288_23/#list_item_993u5l" TargetMode="External"/><Relationship Id="rId31" Type="http://schemas.openxmlformats.org/officeDocument/2006/relationships/hyperlink" Target="https://library.mededtech.ru/rest/documents/KP288_23/#list_item_3oerkg" TargetMode="External"/><Relationship Id="rId32" Type="http://schemas.openxmlformats.org/officeDocument/2006/relationships/hyperlink" Target="https://library.mededtech.ru/rest/documents/KP288_23/#list_item_7k96f4" TargetMode="External"/><Relationship Id="rId33" Type="http://schemas.openxmlformats.org/officeDocument/2006/relationships/hyperlink" Target="https://library.mededtech.ru/rest/documents/KP288_23/#list_item_1etbqr" TargetMode="External"/><Relationship Id="rId34" Type="http://schemas.openxmlformats.org/officeDocument/2006/relationships/hyperlink" Target="https://library.mededtech.ru/rest/documents/KP288_23/#list_item_k5022s" TargetMode="External"/><Relationship Id="rId35" Type="http://schemas.openxmlformats.org/officeDocument/2006/relationships/hyperlink" Target="https://library.mededtech.ru/rest/documents/KP288_23/#list_item_f5vp46" TargetMode="External"/><Relationship Id="rId36" Type="http://schemas.openxmlformats.org/officeDocument/2006/relationships/hyperlink" Target="https://library.mededtech.ru/rest/documents/KP791_24/" TargetMode="External"/><Relationship Id="rId37" Type="http://schemas.openxmlformats.org/officeDocument/2006/relationships/hyperlink" Target="https://library.mededtech.ru/rest/documents/KP791_24/#list_item_k9fva5" TargetMode="External"/><Relationship Id="rId38" Type="http://schemas.openxmlformats.org/officeDocument/2006/relationships/hyperlink" Target="https://library.mededtech.ru/rest/documents/KP791_24/#list_item_kcek1s" TargetMode="External"/><Relationship Id="rId39" Type="http://schemas.openxmlformats.org/officeDocument/2006/relationships/hyperlink" Target="https://library.mededtech.ru/rest/documents/KP791_24/#paragraph_e8adi2" TargetMode="External"/><Relationship Id="rId40" Type="http://schemas.openxmlformats.org/officeDocument/2006/relationships/hyperlink" Target="https://library.mededtech.ru/rest/documents/KP791_24/#list_item_6jp5o4" TargetMode="External"/><Relationship Id="rId41" Type="http://schemas.openxmlformats.org/officeDocument/2006/relationships/hyperlink" Target="https://library.mededtech.ru/rest/documents/KP791_24/#paragraph_72cvfg" TargetMode="External"/><Relationship Id="rId42" Type="http://schemas.openxmlformats.org/officeDocument/2006/relationships/hyperlink" Target="https://library.mededtech.ru/rest/documents/KP791_24/#list_item_vnhrr3" TargetMode="External"/><Relationship Id="rId43" Type="http://schemas.openxmlformats.org/officeDocument/2006/relationships/hyperlink" Target="https://library.mededtech.ru/rest/documents/ISBN9785970466322/?anchor=paragraph_lu5gs3#paragraph_lu5gs3" TargetMode="External"/><Relationship Id="rId44" Type="http://schemas.openxmlformats.org/officeDocument/2006/relationships/hyperlink" Target="https://library.mededtech.ru/rest/documents/KP791_24/#list_item_fiapks" TargetMode="External"/><Relationship Id="rId45" Type="http://schemas.openxmlformats.org/officeDocument/2006/relationships/hyperlink" Target="https://library.mededtech.ru/rest/documents/KP791_24/#list_item_kmbuh5" TargetMode="External"/><Relationship Id="rId46" Type="http://schemas.openxmlformats.org/officeDocument/2006/relationships/hyperlink" Target="https://library.mededtech.ru/rest/documents/ISBN9785970466322/?anchor=paragraph_p478to#paragraph_p478to" TargetMode="External"/><Relationship Id="rId47" Type="http://schemas.openxmlformats.org/officeDocument/2006/relationships/hyperlink" Target="https://library.mededtech.ru/rest/documents/KP791_24/#paragraph_m90k91" TargetMode="External"/><Relationship Id="rId48" Type="http://schemas.openxmlformats.org/officeDocument/2006/relationships/hyperlink" Target="https://library.mededtech.ru/rest/documents/ISBN9785970466322/?anchor=paragraph_ek63g1#paragraph_ek63g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